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14:paraId="6E26E62B" w14:textId="77777777" w:rsidTr="00FC6266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608C3916" w14:textId="40A0CB4A" w:rsidR="004569C5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14:paraId="73A3AE38" w14:textId="77777777" w:rsidR="00FE4E42" w:rsidRPr="00FE4E42" w:rsidRDefault="00FE4E42" w:rsidP="00FE4E42"/>
          <w:p w14:paraId="268DAD83" w14:textId="3A368094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Bijlage </w:t>
            </w:r>
            <w:r w:rsidR="004F1BDD">
              <w:rPr>
                <w:b/>
                <w:bCs/>
                <w:sz w:val="40"/>
                <w:szCs w:val="40"/>
              </w:rPr>
              <w:t>16</w:t>
            </w:r>
            <w:r>
              <w:rPr>
                <w:b/>
                <w:bCs/>
                <w:sz w:val="40"/>
                <w:szCs w:val="40"/>
              </w:rPr>
              <w:t xml:space="preserve"> – </w:t>
            </w:r>
            <w:r w:rsidRPr="000E55D3">
              <w:rPr>
                <w:b/>
                <w:bCs/>
                <w:sz w:val="40"/>
                <w:szCs w:val="40"/>
              </w:rPr>
              <w:t xml:space="preserve">Verklaring inschrijfformulier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  <w:tr w:rsidR="004569C5" w:rsidRPr="008C6AE6" w14:paraId="36CA8D07" w14:textId="77777777" w:rsidTr="00FC6266">
        <w:trPr>
          <w:trHeight w:val="227"/>
        </w:trPr>
        <w:tc>
          <w:tcPr>
            <w:tcW w:w="1077" w:type="dxa"/>
          </w:tcPr>
          <w:p w14:paraId="6558F7CE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127812A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0392EE3F" w14:textId="4698A1C5" w:rsidR="004569C5" w:rsidRPr="008C6AE6" w:rsidRDefault="004F1BDD" w:rsidP="00FC6266">
            <w:pPr>
              <w:rPr>
                <w:noProof/>
              </w:rPr>
            </w:pPr>
            <w:r>
              <w:t>Aanbesteding SMP</w:t>
            </w:r>
          </w:p>
        </w:tc>
      </w:tr>
      <w:tr w:rsidR="004569C5" w:rsidRPr="008C6AE6" w14:paraId="7621FFF0" w14:textId="77777777" w:rsidTr="00FC6266">
        <w:trPr>
          <w:trHeight w:val="227"/>
        </w:trPr>
        <w:tc>
          <w:tcPr>
            <w:tcW w:w="1077" w:type="dxa"/>
          </w:tcPr>
          <w:p w14:paraId="13910A7B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3E4BC85B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7C522352" w14:textId="4B05EFFF" w:rsidR="004569C5" w:rsidRPr="008C6AE6" w:rsidRDefault="004F1BDD" w:rsidP="00FC6266">
            <w:r>
              <w:t>AI2024-0164</w:t>
            </w:r>
          </w:p>
        </w:tc>
      </w:tr>
      <w:tr w:rsidR="004569C5" w:rsidRPr="008C6AE6" w14:paraId="440442FE" w14:textId="77777777" w:rsidTr="00FC6266">
        <w:trPr>
          <w:trHeight w:val="227"/>
        </w:trPr>
        <w:tc>
          <w:tcPr>
            <w:tcW w:w="1077" w:type="dxa"/>
          </w:tcPr>
          <w:p w14:paraId="1164A3D5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5CEDEFC7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14:paraId="2F14977C" w14:textId="77777777"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14:paraId="728AE708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55CE192A" w14:textId="77777777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</w:tblGrid>
      <w:tr w:rsidR="009D64AB" w14:paraId="555B2F98" w14:textId="77777777" w:rsidTr="00306B56">
        <w:trPr>
          <w:trHeight w:val="213"/>
        </w:trPr>
        <w:tc>
          <w:tcPr>
            <w:tcW w:w="6461" w:type="dxa"/>
          </w:tcPr>
          <w:p w14:paraId="0E43AD47" w14:textId="5A5DC642" w:rsidR="009D64AB" w:rsidRDefault="004F1BDD" w:rsidP="00306B5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14:paraId="2911AB09" w14:textId="77777777" w:rsidTr="00306B56">
        <w:trPr>
          <w:trHeight w:val="197"/>
        </w:trPr>
        <w:tc>
          <w:tcPr>
            <w:tcW w:w="6461" w:type="dxa"/>
          </w:tcPr>
          <w:p w14:paraId="263DB9E7" w14:textId="79C36219" w:rsidR="009D64AB" w:rsidRDefault="004F1BDD" w:rsidP="008A174E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14:paraId="67AAE7B5" w14:textId="77777777" w:rsidTr="00306B56">
        <w:trPr>
          <w:trHeight w:val="213"/>
        </w:trPr>
        <w:tc>
          <w:tcPr>
            <w:tcW w:w="6461" w:type="dxa"/>
          </w:tcPr>
          <w:p w14:paraId="25DB4320" w14:textId="32186C0B" w:rsidR="009D64AB" w:rsidRDefault="004F1BDD" w:rsidP="008A174E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14:paraId="55110D98" w14:textId="77777777" w:rsidTr="00306B56">
        <w:trPr>
          <w:trHeight w:val="200"/>
        </w:trPr>
        <w:tc>
          <w:tcPr>
            <w:tcW w:w="6461" w:type="dxa"/>
          </w:tcPr>
          <w:p w14:paraId="2287F6BA" w14:textId="3DBE53A9" w:rsidR="009D64AB" w:rsidRDefault="004F1BDD" w:rsidP="008A174E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14:paraId="54D743A3" w14:textId="77777777" w:rsidTr="00306B56">
        <w:trPr>
          <w:trHeight w:val="213"/>
        </w:trPr>
        <w:tc>
          <w:tcPr>
            <w:tcW w:w="6461" w:type="dxa"/>
          </w:tcPr>
          <w:p w14:paraId="0A4359C3" w14:textId="2ACFCF50" w:rsidR="009D64AB" w:rsidRDefault="004F1BDD" w:rsidP="008A174E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14:paraId="09057516" w14:textId="77777777" w:rsidTr="00306B56">
        <w:trPr>
          <w:trHeight w:val="213"/>
        </w:trPr>
        <w:tc>
          <w:tcPr>
            <w:tcW w:w="6461" w:type="dxa"/>
          </w:tcPr>
          <w:p w14:paraId="614AAE16" w14:textId="77777777" w:rsidR="009D64AB" w:rsidRDefault="004F1BDD" w:rsidP="00306B5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9D64AB" w:rsidRPr="008C6AE6">
              <w:t>geen van de CO2-ambitieniveau’s</w:t>
            </w:r>
            <w:r w:rsidR="009D64AB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4F1BDD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4F1BDD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(aankruisen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F1EC140" w14:textId="77777777" w:rsidR="00E20DD9" w:rsidRDefault="00E20DD9" w:rsidP="00E20DD9">
      <w:r w:rsidRPr="008C6AE6">
        <w:t xml:space="preserve">Behorende bij de </w:t>
      </w:r>
      <w:r>
        <w:t xml:space="preserve">inschrijving </w:t>
      </w:r>
      <w:r w:rsidRPr="00E738EC">
        <w:t xml:space="preserve">AI </w:t>
      </w:r>
      <w:r>
        <w:t>&lt;</w:t>
      </w:r>
      <w:r w:rsidRPr="00E33D8B">
        <w:rPr>
          <w:highlight w:val="yellow"/>
        </w:rPr>
        <w:t>invullen</w:t>
      </w:r>
      <w:r>
        <w:t>&gt;</w:t>
      </w:r>
      <w:r w:rsidRPr="00E738EC">
        <w:t xml:space="preserve"> </w:t>
      </w:r>
      <w:r w:rsidRPr="008C6AE6">
        <w:t>van de ondergetekende(n):</w:t>
      </w:r>
    </w:p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D550A46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277E54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CA32045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0919C43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C8A5BC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22F0F38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0BA9DD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624706B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DA9099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30EA14CD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F2CC06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2DF3280" w14:textId="77777777" w:rsidR="00E20DD9" w:rsidRPr="00B73F27" w:rsidRDefault="00E20DD9" w:rsidP="00E20DD9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17A1199E" w14:textId="77777777" w:rsidR="00E20DD9" w:rsidRDefault="00E20DD9" w:rsidP="00E20DD9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7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F82DC" w14:textId="77777777" w:rsidR="00260E91" w:rsidRDefault="00260E91" w:rsidP="004569C5">
      <w:pPr>
        <w:spacing w:line="240" w:lineRule="auto"/>
      </w:pPr>
      <w:r>
        <w:separator/>
      </w:r>
    </w:p>
  </w:endnote>
  <w:endnote w:type="continuationSeparator" w:id="0">
    <w:p w14:paraId="4C3281B2" w14:textId="77777777" w:rsidR="00260E91" w:rsidRDefault="00260E91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B96DF" w14:textId="77777777" w:rsidR="00260E91" w:rsidRDefault="00260E91" w:rsidP="004569C5">
      <w:pPr>
        <w:spacing w:line="240" w:lineRule="auto"/>
      </w:pPr>
      <w:r>
        <w:separator/>
      </w:r>
    </w:p>
  </w:footnote>
  <w:footnote w:type="continuationSeparator" w:id="0">
    <w:p w14:paraId="69489FAD" w14:textId="77777777" w:rsidR="00260E91" w:rsidRDefault="00260E91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6CFB105F" w14:textId="77777777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 w:rsidRPr="00220940">
            <w:rPr>
              <w:sz w:val="18"/>
              <w:szCs w:val="18"/>
            </w:rPr>
            <w:t>Gemeente Amsterdam</w:t>
          </w:r>
        </w:p>
        <w:p w14:paraId="76AFF2F0" w14:textId="0478BF46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AI </w:t>
          </w:r>
          <w:r w:rsidR="004F1BDD">
            <w:rPr>
              <w:sz w:val="18"/>
              <w:szCs w:val="18"/>
            </w:rPr>
            <w:t>2024-0164</w:t>
          </w:r>
        </w:p>
        <w:p w14:paraId="58CFDBAA" w14:textId="0FB5A433" w:rsidR="00FE4E42" w:rsidRPr="00FE4E42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Bijlage </w:t>
          </w:r>
          <w:r w:rsidR="004F1BDD">
            <w:rPr>
              <w:sz w:val="18"/>
              <w:szCs w:val="18"/>
            </w:rPr>
            <w:t>16</w:t>
          </w:r>
          <w:r>
            <w:rPr>
              <w:sz w:val="18"/>
              <w:szCs w:val="18"/>
            </w:rPr>
            <w:t xml:space="preserve">– Verklaring </w:t>
          </w:r>
          <w:r w:rsidRPr="00327D08">
            <w:rPr>
              <w:sz w:val="18"/>
              <w:szCs w:val="18"/>
            </w:rPr>
            <w:t>inschrijfformulier ambitieniveau</w:t>
          </w:r>
          <w:r>
            <w:rPr>
              <w:sz w:val="18"/>
              <w:szCs w:val="18"/>
            </w:rPr>
            <w:t xml:space="preserve"> </w:t>
          </w:r>
          <w:r w:rsidRPr="00327D08">
            <w:rPr>
              <w:sz w:val="18"/>
              <w:szCs w:val="18"/>
            </w:rPr>
            <w:t>CO2-prestatieladder</w:t>
          </w:r>
        </w:p>
      </w:tc>
      <w:tc>
        <w:tcPr>
          <w:tcW w:w="2041" w:type="dxa"/>
        </w:tcPr>
        <w:p w14:paraId="403D96FC" w14:textId="057CC926" w:rsidR="004F1BDD" w:rsidRPr="00DB48D5" w:rsidRDefault="004F1BDD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4F1BDD" w:rsidRDefault="004F1BD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C5"/>
    <w:rsid w:val="000B46D8"/>
    <w:rsid w:val="00177A29"/>
    <w:rsid w:val="001A2232"/>
    <w:rsid w:val="001B35A9"/>
    <w:rsid w:val="00242716"/>
    <w:rsid w:val="00260E91"/>
    <w:rsid w:val="002B5524"/>
    <w:rsid w:val="00387F80"/>
    <w:rsid w:val="003B3222"/>
    <w:rsid w:val="00424DED"/>
    <w:rsid w:val="004569C5"/>
    <w:rsid w:val="00482A4F"/>
    <w:rsid w:val="004E19BD"/>
    <w:rsid w:val="004F1BDD"/>
    <w:rsid w:val="00527398"/>
    <w:rsid w:val="005357F9"/>
    <w:rsid w:val="00537CF3"/>
    <w:rsid w:val="005749BA"/>
    <w:rsid w:val="005A5BF9"/>
    <w:rsid w:val="00632123"/>
    <w:rsid w:val="006D10C6"/>
    <w:rsid w:val="007373CB"/>
    <w:rsid w:val="00754A34"/>
    <w:rsid w:val="00762F7E"/>
    <w:rsid w:val="007E1977"/>
    <w:rsid w:val="008104C5"/>
    <w:rsid w:val="008402D9"/>
    <w:rsid w:val="008A174E"/>
    <w:rsid w:val="009175F9"/>
    <w:rsid w:val="009761CF"/>
    <w:rsid w:val="00995F1F"/>
    <w:rsid w:val="009B0D92"/>
    <w:rsid w:val="009D64AB"/>
    <w:rsid w:val="00A03098"/>
    <w:rsid w:val="00A3732E"/>
    <w:rsid w:val="00A53085"/>
    <w:rsid w:val="00A87C49"/>
    <w:rsid w:val="00BD0C39"/>
    <w:rsid w:val="00C85A1B"/>
    <w:rsid w:val="00CA1BAC"/>
    <w:rsid w:val="00CB5431"/>
    <w:rsid w:val="00CE174B"/>
    <w:rsid w:val="00DB74E1"/>
    <w:rsid w:val="00E20DD9"/>
    <w:rsid w:val="00EB1492"/>
    <w:rsid w:val="00EF3194"/>
    <w:rsid w:val="00F12F0D"/>
    <w:rsid w:val="00F42A15"/>
    <w:rsid w:val="00FE250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4B344E345E74D9F089F889BB9D2B8" ma:contentTypeVersion="14" ma:contentTypeDescription="Een nieuw document maken." ma:contentTypeScope="" ma:versionID="3ba4a9cca68a7b7ace0ce11bfd31d055">
  <xsd:schema xmlns:xsd="http://www.w3.org/2001/XMLSchema" xmlns:xs="http://www.w3.org/2001/XMLSchema" xmlns:p="http://schemas.microsoft.com/office/2006/metadata/properties" xmlns:ns2="46e84044-8051-4d7d-99d7-e20a23dd13c0" xmlns:ns3="c5d83e28-bc85-446e-8969-d2674bfc23d0" xmlns:ns4="451ceeed-c77b-4a37-aea6-85893f5a9fb4" targetNamespace="http://schemas.microsoft.com/office/2006/metadata/properties" ma:root="true" ma:fieldsID="2e079c7b759518e68848ce46f5919ce1" ns2:_="" ns3:_="" ns4:_="">
    <xsd:import namespace="46e84044-8051-4d7d-99d7-e20a23dd13c0"/>
    <xsd:import namespace="c5d83e28-bc85-446e-8969-d2674bfc23d0"/>
    <xsd:import namespace="451ceeed-c77b-4a37-aea6-85893f5a9f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e84044-8051-4d7d-99d7-e20a23dd13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d83e28-bc85-446e-8969-d2674bfc23d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fe2669b-f7c0-4b77-b42f-79d65321af1b}" ma:internalName="TaxCatchAll" ma:showField="CatchAllData" ma:web="c5d83e28-bc85-446e-8969-d2674bfc23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e84044-8051-4d7d-99d7-e20a23dd13c0">
      <Terms xmlns="http://schemas.microsoft.com/office/infopath/2007/PartnerControls"/>
    </lcf76f155ced4ddcb4097134ff3c332f>
    <TaxCatchAll xmlns="451ceeed-c77b-4a37-aea6-85893f5a9fb4" xsi:nil="true"/>
  </documentManagement>
</p:properties>
</file>

<file path=customXml/itemProps1.xml><?xml version="1.0" encoding="utf-8"?>
<ds:datastoreItem xmlns:ds="http://schemas.openxmlformats.org/officeDocument/2006/customXml" ds:itemID="{793BD84B-44C8-441E-962A-CB3F44376144}"/>
</file>

<file path=customXml/itemProps2.xml><?xml version="1.0" encoding="utf-8"?>
<ds:datastoreItem xmlns:ds="http://schemas.openxmlformats.org/officeDocument/2006/customXml" ds:itemID="{6F218BDA-9C1A-4ABC-A75B-A7F3D76DC054}"/>
</file>

<file path=customXml/itemProps3.xml><?xml version="1.0" encoding="utf-8"?>
<ds:datastoreItem xmlns:ds="http://schemas.openxmlformats.org/officeDocument/2006/customXml" ds:itemID="{BE3DE656-8DBE-460D-8977-6A80CBBC657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Vermaat, Eva</cp:lastModifiedBy>
  <cp:revision>2</cp:revision>
  <dcterms:created xsi:type="dcterms:W3CDTF">2024-11-11T16:10:00Z</dcterms:created>
  <dcterms:modified xsi:type="dcterms:W3CDTF">2024-11-11T16:10:00Z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0x010100F5A4B344E345E74D9F089F889BB9D2B8</vt:lpwstr>
  </property>
</Properties>
</file>